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6267620" name="9b211250-355a-11f0-8d29-63af5e89de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964369" name="9b211250-355a-11f0-8d29-63af5e89de8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8566890" name="b7516920-355a-11f0-ab04-f3dbf2b099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829278" name="b7516920-355a-11f0-ab04-f3dbf2b099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7836565" name="cbd68dd0-355a-11f0-882d-9348c419cd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6784957" name="cbd68dd0-355a-11f0-882d-9348c419cd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0909860" name="dabe78d0-355a-11f0-b035-dd4251ef96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2102241" name="dabe78d0-355a-11f0-b035-dd4251ef964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7721337" name="ed2ca460-355a-11f0-b60e-1501ecc304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90206" name="ed2ca460-355a-11f0-b60e-1501ecc3040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9246210" name="01c66280-355b-11f0-9c3e-a56c18c707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2960001" name="01c66280-355b-11f0-9c3e-a56c18c7072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3933139" name="130f6f00-355b-11f0-9f9a-e36acd0fb2e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762099" name="130f6f00-355b-11f0-9f9a-e36acd0fb2e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Lavabo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5287998" name="281280d0-355c-11f0-b233-f178a1ed98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9477795" name="281280d0-355c-11f0-b233-f178a1ed98b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Lavabo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2416176" name="44cc04d0-355c-11f0-9251-df6279d1e0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064030" name="44cc04d0-355c-11f0-9251-df6279d1e06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St. Jakobstrasse 4, 6330 Cham </w:t>
          </w:r>
        </w:p>
        <w:p>
          <w:pPr>
            <w:spacing w:before="0" w:after="0"/>
          </w:pPr>
          <w:r>
            <w:t>289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